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320"/>
        <w:jc w:val="center"/>
      </w:pPr>
      <w:r>
        <w:rPr>
          <w:rFonts w:ascii="Times New Roman" w:hAnsi="Times New Roman" w:cs="Times New Roman"/>
          <w:b w:val="0"/>
          <w:i w:val="0"/>
          <w:sz w:val="32"/>
        </w:rPr>
        <w:t>Adjusting To Shift Work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[Induction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Take a long... slow... deep breath in... and as you let it go...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allow your eyes to gently close... letting the noise of the outside world completely fade away...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Feel the comforting weight of your body... fully supported by the surface beneath you... safe... secure...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ready to transition into deep rest...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Every sound around you... only serves to deepen your relaxation... drawing your focus further inward...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to the natural rhythm of your own breathing...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Inhale quiet peace... exhale any remaining tension from the day... letting each muscle in your face... your shoulders...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your hands... become completely soft...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[Deepening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With every breath you take... you are stepping down... into a deeper... quieter...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far more peaceful state of being...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Imagine a wave of gentle relaxation... flowing all the way down from the top of your head...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through your neck... and into your chest... like warm... soothing water...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heart rate slows to a comfortable pace... your thoughts drift away like passing clouds...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you feel a profound sense of safety... wrapping around you...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Drifting down... twice as deep now... letting go of all external schedules... all clocks...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all the rigid demands of the waking world...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[Guided Imagery for Adjusting To Shift Work]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are walking briskly... your boots clicking against the damp stone of a harbour dock...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hurrying to catch the quiet magic of the morning before anyone else...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Stopping now at the edge... you look out as the very first light of dawn...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slowly begins to paint the sky in soft... beautiful shades of lavender and gold...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water is perfectly still... cradling the sleeping fishing boats... that rise and fall gently... with the slow...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rhythmic... and natural pull of the tide...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In this peaceful harbour... time is measured only by the water... not by artificial numbers on a dial...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you feel a deep harmony with this natural flow...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As the sun rises... you realize you can carry this inner peace... this quiet twilight...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deep within your mind... whenever you need to find your rest...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[Positive Suggestions for Adjusting To Shift Work]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body is incredibly wise... and it knows exactly how to rest... whenever you give it the permission...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to step out of the busy daytime rush...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internal clock is highly flexible... and easily re-anchors its rhythms...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to define 'night' as whenever your eyes close... and your body decides to rest...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When it is time for your sleep... a deep... heavy blanket of peaceful darkness settles over your mind...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regardless of the sun's position in the sky...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fall asleep quickly... and stay asleep deeply... waking up completely refreshed... recharged...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fully aligned with your unique... chosen schedule...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sleep is high quality... restorative... and perfectly suited to keep your mind incredibly sharp...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your body vibrant... healthy... and strong...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[Affirmations for Adjusting To Shift Work]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Let these quiet truths settle deep into your subconscious mind... repeating them silently to yourself with conviction...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"My night begins whenever I choose to rest..."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"My body easily adjusts to my unique rhythm..."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"Deep, restorative sleep is always available to me..."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release the clock and embrace deep peace..."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wake up fully refreshed and full of energy..."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[Integration and Empowerment]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These patterns of deep... restorative rest... are now locking into your subconscious mind... becoming your automatic... natural response...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Every time you prepare for sleep... your mind instantly recognizes the cues... and triggers a state of profound...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effortless relaxation...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feel empowered... knowing that your physical health and mental well-being... are always within your control...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no matter what hours you work...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mind and body are fully synchronized... working in perfect harmony to keep you vibrant... rested...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ready for anything...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[Reawakening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Remember that this practice supports your overall well-being but does not replace professional medical care, and any new or changing symptoms should always be checked by a doctor...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Now... it is time to gently bring your awareness back...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carrying this deep peace and flexibility with you into your waking life...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One... feeling the physical surface beneath you... as your body begins to gently wake...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Two... taking a deeper... refreshing breath... feeling fresh life and energy flowing through your limbs...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Three... bringing a gentle... light movement to your fingers and toes... feeling awake and grounded...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Four... your mind is completely clear... your body feels light... rested... and ready for your day...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Five... eyes open... fully awake... refreshed... and completely back in the room now.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drawing>
        <wp:inline xmlns:a="http://schemas.openxmlformats.org/drawingml/2006/main" xmlns:pic="http://schemas.openxmlformats.org/drawingml/2006/picture">
          <wp:extent cx="1371600" cy="32232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322326"/>
                  </a:xfrm>
                  <a:prstGeom prst="rect"/>
                </pic:spPr>
              </pic:pic>
            </a:graphicData>
          </a:graphic>
        </wp:inline>
      </w:drawing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drawing>
        <wp:inline xmlns:a="http://schemas.openxmlformats.org/drawingml/2006/main" xmlns:pic="http://schemas.openxmlformats.org/drawingml/2006/picture">
          <wp:extent cx="1371600" cy="32232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322326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